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73025951"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7F180A">
        <w:t>Assemblage nieuw areaal</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65645A58"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7F180A">
        <w:rPr>
          <w:color w:val="000000"/>
        </w:rPr>
        <w:fldChar w:fldCharType="begin">
          <w:ffData>
            <w:name w:val=""/>
            <w:enabled/>
            <w:calcOnExit w:val="0"/>
            <w:textInput>
              <w:default w:val="31212103"/>
            </w:textInput>
          </w:ffData>
        </w:fldChar>
      </w:r>
      <w:r w:rsidR="007F180A">
        <w:rPr>
          <w:color w:val="000000"/>
        </w:rPr>
        <w:instrText xml:space="preserve"> FORMTEXT </w:instrText>
      </w:r>
      <w:r w:rsidR="007F180A">
        <w:rPr>
          <w:color w:val="000000"/>
        </w:rPr>
      </w:r>
      <w:r w:rsidR="007F180A">
        <w:rPr>
          <w:color w:val="000000"/>
        </w:rPr>
        <w:fldChar w:fldCharType="separate"/>
      </w:r>
      <w:r w:rsidR="007F180A">
        <w:rPr>
          <w:noProof/>
          <w:color w:val="000000"/>
        </w:rPr>
        <w:t>31212103</w:t>
      </w:r>
      <w:r w:rsidR="007F180A">
        <w:rPr>
          <w:color w:val="000000"/>
        </w:rPr>
        <w:fldChar w:fldCharType="end"/>
      </w:r>
      <w:r w:rsidRPr="00300406">
        <w:rPr>
          <w:color w:val="000000"/>
        </w:rPr>
        <w:t>,</w:t>
      </w:r>
      <w:r w:rsidRPr="00300406">
        <w:t xml:space="preserve"> voor </w:t>
      </w:r>
      <w:r>
        <w:t xml:space="preserve">de </w:t>
      </w:r>
      <w:r w:rsidR="007F180A">
        <w:rPr>
          <w:color w:val="000000"/>
        </w:rPr>
        <w:fldChar w:fldCharType="begin">
          <w:ffData>
            <w:name w:val=""/>
            <w:enabled/>
            <w:calcOnExit w:val="0"/>
            <w:textInput>
              <w:default w:val="de dienst van Assemblage en Reparatie Drijvende Vaarwegmarkeringen"/>
            </w:textInput>
          </w:ffData>
        </w:fldChar>
      </w:r>
      <w:r w:rsidR="007F180A">
        <w:rPr>
          <w:color w:val="000000"/>
        </w:rPr>
        <w:instrText xml:space="preserve"> FORMTEXT </w:instrText>
      </w:r>
      <w:r w:rsidR="007F180A">
        <w:rPr>
          <w:color w:val="000000"/>
        </w:rPr>
      </w:r>
      <w:r w:rsidR="007F180A">
        <w:rPr>
          <w:color w:val="000000"/>
        </w:rPr>
        <w:fldChar w:fldCharType="separate"/>
      </w:r>
      <w:r w:rsidR="007F180A">
        <w:rPr>
          <w:noProof/>
          <w:color w:val="000000"/>
        </w:rPr>
        <w:t>de dienst van Assemblage en Reparatie Drijvende Vaarwegmarkeringen</w:t>
      </w:r>
      <w:r w:rsidR="007F180A">
        <w:rPr>
          <w:color w:val="000000"/>
        </w:rPr>
        <w:fldChar w:fldCharType="end"/>
      </w:r>
      <w:r w:rsidRPr="00300406">
        <w:rPr>
          <w:color w:val="000000"/>
        </w:rPr>
        <w:t>,</w:t>
      </w:r>
      <w:r>
        <w:rPr>
          <w:color w:val="000000"/>
        </w:rPr>
        <w:t xml:space="preserve"> Perceel </w:t>
      </w:r>
      <w:r w:rsidR="007F180A">
        <w:rPr>
          <w:color w:val="000000"/>
        </w:rPr>
        <w:t>Assemblage nieuw areaal</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435A7"/>
    <w:rsid w:val="007F180A"/>
    <w:rsid w:val="007F4AEA"/>
    <w:rsid w:val="008655B4"/>
    <w:rsid w:val="0088386A"/>
    <w:rsid w:val="0088501B"/>
    <w:rsid w:val="008A11BA"/>
    <w:rsid w:val="008D2753"/>
    <w:rsid w:val="008E3581"/>
    <w:rsid w:val="00905289"/>
    <w:rsid w:val="009563F3"/>
    <w:rsid w:val="00960166"/>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SW00-254672864-2535</_dlc_DocId>
    <_dlc_DocIdUrl xmlns="d1f4ca02-a417-4920-a040-35718d15cf76">
      <Url>https://samenwerken.sp01.intranet.rws.nl/sites/M241218699/_layouts/15/DocIdRedir.aspx?ID=SW00-254672864-2535</Url>
      <Description>SW00-254672864-2535</Description>
    </_dlc_DocIdUrl>
  </documentManagement>
</p:properties>
</file>

<file path=customXml/itemProps1.xml><?xml version="1.0" encoding="utf-8"?>
<ds:datastoreItem xmlns:ds="http://schemas.openxmlformats.org/officeDocument/2006/customXml" ds:itemID="{E8970744-7A17-4425-B2DE-7648F9819BD9}">
  <ds:schemaRefs>
    <ds:schemaRef ds:uri="http://schemas.microsoft.com/sharepoint/v3/contenttype/forms"/>
  </ds:schemaRefs>
</ds:datastoreItem>
</file>

<file path=customXml/itemProps2.xml><?xml version="1.0" encoding="utf-8"?>
<ds:datastoreItem xmlns:ds="http://schemas.openxmlformats.org/officeDocument/2006/customXml" ds:itemID="{422E3B94-6D8F-4E14-87BB-2A93ECB43252}">
  <ds:schemaRefs>
    <ds:schemaRef ds:uri="http://schemas.microsoft.com/sharepoint/events"/>
  </ds:schemaRefs>
</ds:datastoreItem>
</file>

<file path=customXml/itemProps3.xml><?xml version="1.0" encoding="utf-8"?>
<ds:datastoreItem xmlns:ds="http://schemas.openxmlformats.org/officeDocument/2006/customXml" ds:itemID="{33DC6C9E-BA3F-4F63-A60C-497B7D045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7A244-3E80-4DD9-950B-69B4FCB511E9}">
  <ds:schemaRefs>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d1f4ca02-a417-4920-a040-35718d15cf7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891</Words>
  <Characters>4905</Characters>
  <Application>Microsoft Office Word</Application>
  <DocSecurity>0</DocSecurity>
  <Lines>40</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2026-01-27T09:50:00Z</dcterms:created>
  <dcterms:modified xsi:type="dcterms:W3CDTF">2026-01-27T09:51:00Z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d848fe0a-231d-41d2-9bcd-f45073c1e587</vt:lpwstr>
  </property>
</Properties>
</file>